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</w:pPr>
      <w:r>
        <w:t>Note</w:t>
      </w:r>
    </w:p>
    <w:p>
      <w:r>
        <w:t>IT4130 – Image Understanding and Processing</w:t>
        <w:br/>
      </w:r>
    </w:p>
    <w:p>
      <w:r>
        <w:t>1</w:t>
      </w:r>
    </w:p>
    <w:p>
      <w:r>
        <w:t>Lecture 04 – Spatial Filtering</w:t>
        <w:br/>
      </w:r>
    </w:p>
    <w:p>
      <w:r>
        <w:t>Recapitulation</w:t>
      </w:r>
    </w:p>
    <w:p>
      <w:r>
        <w:t>Point Processing techniques:</w:t>
        <w:br/>
        <w:br/>
        <w:t>Image Negatives</w:t>
        <w:br/>
        <w:t>Logarithmic transformation for dynamic range compression</w:t>
        <w:br/>
        <w:t>Power – Law transformation</w:t>
        <w:br/>
        <w:t>Contrast Stretching</w:t>
        <w:br/>
        <w:t>Gray level slicing</w:t>
        <w:br/>
        <w:t>Histogram Based processing techniques</w:t>
        <w:br/>
        <w:tab/>
        <w:tab/>
        <w:t>- Histogram Equalization</w:t>
        <w:br/>
        <w:tab/>
        <w:tab/>
        <w:t>- Histogram Modification</w:t>
        <w:br/>
        <w:t>Image Differencing</w:t>
        <w:br/>
        <w:t>Image Averaging</w:t>
      </w:r>
    </w:p>
    <w:p>
      <w:r>
        <w:t>Image Enhancement</w:t>
      </w:r>
    </w:p>
    <w:p>
      <w:r>
        <w:t>On completion the students will be able to:</w:t>
        <w:br/>
        <w:br/>
        <w:t>Mask Processing Techniques</w:t>
        <w:br/>
        <w:tab/>
        <w:t>-</w:t>
        <w:tab/>
        <w:t>Linear Smoothing Filter</w:t>
        <w:br/>
        <w:tab/>
        <w:t>-</w:t>
        <w:tab/>
        <w:t>Median Filter (nonlinear)</w:t>
        <w:br/>
        <w:tab/>
        <w:t>-</w:t>
        <w:tab/>
        <w:t>Sharpening Filter</w:t>
      </w:r>
    </w:p>
    <w:p>
      <w:r>
        <w:t>Neighborhood</w:t>
      </w:r>
    </w:p>
    <w:p>
      <w:r>
        <w:t>Arithmetic and logical operations may take place on a subset of the image</w:t>
        <w:br/>
        <w:t>Typically neighborhood oriented</w:t>
        <w:br/>
        <w:t>Formulated in the context of mask operations (also called template, window or filter operations)</w:t>
        <w:br/>
        <w:t>Basic concept: let the value of a pixel be a function of its (current) gray level and the gray level of its neighbors (in some sense)</w:t>
      </w:r>
    </w:p>
    <w:p>
      <w:r>
        <w:t>Mask Processing</w:t>
      </w:r>
    </w:p>
    <w:p>
      <w:r>
        <w:t>Sub image is called filter, mask, kernel, template or window</w:t>
        <w:br/>
        <w:t>Sub image values are coefficients.</w:t>
        <w:br/>
        <w:t>For pixels near the boundary of the image, result may be computed using partial neighborhoods or by padding the input appropriately.</w:t>
        <w:br/>
      </w:r>
    </w:p>
    <w:p>
      <w:r>
        <w:t>Mask Processing</w:t>
      </w:r>
    </w:p>
    <w:p/>
    <w:p>
      <w:r>
        <w:t>Convolution and correlation</w:t>
      </w:r>
    </w:p>
    <w:p>
      <w:r>
        <w:t>Correlation</w:t>
        <w:br/>
        <w:t>In correlation, the value of an output pixel is computed as a weighted sum of neighboring pixels.</w:t>
        <w:br/>
      </w:r>
    </w:p>
    <w:p>
      <w:r>
        <w:t>Convolution</w:t>
        <w:br/>
        <w:t>A convolution kernel is a correlation kernel that has been rotated 180 degrees.</w:t>
        <w:br/>
      </w:r>
    </w:p>
    <w:p>
      <w:r>
        <w:t>Correlation of a function with a discrete unit impulse yields a rotated version of the function at the impulse location</w:t>
      </w:r>
    </w:p>
    <w:p/>
    <w:p>
      <w:r>
        <w:t>Operator</w:t>
      </w:r>
    </w:p>
    <w:p>
      <w:r>
        <w:t>Use of spatial masks for filtering is called spatial filtering</w:t>
        <w:br/>
        <w:t>May be linear or nonlinear</w:t>
        <w:br/>
        <w:t>Linear filters</w:t>
        <w:br/>
        <w:t>Lowpass: attenuate (or eliminate) high frequency components such as characterized by edges and sharp details in an image</w:t>
        <w:br/>
        <w:t>Net effect is image blurring</w:t>
        <w:br/>
        <w:t>Highpass: attenuate (or eliminate) low frequency components such as slowly varying characteristics</w:t>
        <w:br/>
        <w:t>Net effect is a sharpening of edges and other details</w:t>
        <w:br/>
        <w:t>Bandpass: attenuate (or eliminate) a given frequency range</w:t>
        <w:br/>
        <w:t>Used primarily for image restoration (are of little interest for image enhancement)</w:t>
      </w:r>
    </w:p>
    <w:p>
      <w:r>
        <w:t>Non-linear filters</w:t>
      </w:r>
    </w:p>
    <w:p>
      <w:r>
        <w:t>Nonlinear spatial filters also operate on neighborhoods</w:t>
        <w:br/>
        <w:t>Their operation is based directly on pixel values in the neighborhood under consideration</w:t>
        <w:br/>
        <w:t>They do not explicitly use coefficient values as in the linear spatial filters</w:t>
        <w:br/>
        <w:t>Example nonlinear spatial filters</w:t>
        <w:br/>
        <w:t>Median filter: Computes the median gray-level value of the neighborhood. Used for noise reduction.</w:t>
        <w:br/>
        <w:t>Max filter: Used to find the brightest points in an image</w:t>
        <w:br/>
        <w:t>Min filter: Used to find the dimmest points in an image</w:t>
        <w:br/>
      </w:r>
    </w:p>
    <w:p>
      <w:r>
        <w:t>Linear filtering</w:t>
      </w:r>
    </w:p>
    <w:p>
      <w:r>
        <w:t>Boundary handling</w:t>
      </w:r>
    </w:p>
    <w:p>
      <w:r>
        <w:t>When the Values of the Kernel Fall Outside the Image</w:t>
        <w:br/>
        <w:br/>
      </w:r>
    </w:p>
    <w:p>
      <w:r>
        <w:t>Boundary handling contd.</w:t>
      </w:r>
    </w:p>
    <w:p>
      <w:r>
        <w:t>Zero Padding of Outside Pixels</w:t>
        <w:br/>
        <w:br/>
      </w:r>
    </w:p>
    <w:p>
      <w:r>
        <w:t>1984-2012- The MathWorks, Inc</w:t>
      </w:r>
    </w:p>
    <w:p>
      <w:r>
        <w:t>Replicated Boundary Pixels</w:t>
        <w:br/>
        <w:br/>
        <w:br/>
      </w:r>
    </w:p>
    <w:p>
      <w:r>
        <w:t>Lowpass Filter (Averaging Filter)</w:t>
      </w:r>
    </w:p>
    <w:p>
      <w:r>
        <w:t>Lowpass - blur</w:t>
      </w:r>
    </w:p>
    <w:p>
      <w:r>
        <w:t>Using a 5x5 basic low pass filter</w:t>
        <w:br/>
      </w:r>
    </w:p>
    <w:p>
      <w:r>
        <w:t>Lowpass filters</w:t>
      </w:r>
    </w:p>
    <w:p>
      <w:r>
        <w:t>Also called as averaging filters.</w:t>
        <w:br/>
        <w:t>The shape of the impulse response needed to implement a lowpass (smoothing) filter indicates the filter should have all positive coefficients</w:t>
        <w:br/>
        <w:t>For a 3x3 mask, the simplest arrangement is to have all the coefficient values equal to one (neighborhood averaging)</w:t>
        <w:br/>
        <w:t>scale the result by dividing by 9</w:t>
      </w:r>
    </w:p>
    <w:p>
      <w:r>
        <w:t>Example Filters</w:t>
      </w:r>
    </w:p>
    <w:p>
      <w:r>
        <w:t>Applications</w:t>
      </w:r>
    </w:p>
    <w:p>
      <w:r>
        <w:t>Noise reduction</w:t>
        <w:br/>
        <w:t>Random noise results in sharp transitions in gray levels.</w:t>
        <w:br/>
        <w:t>Blur edges</w:t>
        <w:br/>
        <w:t>Reducing irrelevant details</w:t>
        <w:br/>
        <w:t>Smaller than the filter mask</w:t>
        <w:br/>
        <w:t>Bridging small gaps in lines and curves</w:t>
      </w:r>
    </w:p>
    <w:p>
      <w:r>
        <w:t>Filter size effects</w:t>
      </w:r>
    </w:p>
    <w:p>
      <w:r>
        <w:t>Explain the importance of</w:t>
        <w:br/>
        <w:t>b and c</w:t>
        <w:br/>
        <w:t>d</w:t>
        <w:br/>
        <w:t>e and f</w:t>
      </w:r>
    </w:p>
    <w:p>
      <w:r>
        <w:t>Averaging masks</w:t>
      </w:r>
    </w:p>
    <w:p>
      <w:r>
        <w:t>Example - Averaging</w:t>
      </w:r>
    </w:p>
    <w:p/>
    <w:p>
      <w:r>
        <w:t>Highpass - Edge detection</w:t>
      </w:r>
    </w:p>
    <w:p>
      <w:r>
        <w:t>A sample image filtered using a 3x3 basic high pass filter</w:t>
      </w:r>
    </w:p>
    <w:p>
      <w:r>
        <w:t>Non-linear filters</w:t>
      </w:r>
    </w:p>
    <w:p>
      <w:r>
        <w:t>Their operation is based directly on pixel values in the neighborhood under consideration</w:t>
        <w:br/>
        <w:t>They do not explicitly use coefficient values as in the linear spatial filters</w:t>
        <w:br/>
        <w:t>For example, Order-Statistics filters are spatial filters whose response is based on ordering (ranking) the pixels contained in the image area encompassed by the filter</w:t>
      </w:r>
    </w:p>
    <w:p>
      <w:r>
        <w:t>Order-Statistics Filters</w:t>
      </w:r>
    </w:p>
    <w:p>
      <w:r>
        <w:t>Median filter</w:t>
        <w:br/>
        <w:t>Computes the median gray-level value of the neighborhood. Used for noise reduction.</w:t>
        <w:br/>
        <w:t>Max filter</w:t>
        <w:br/>
        <w:t>Used to find the brightest points in an image</w:t>
        <w:br/>
        <w:t xml:space="preserve">R = max{zk | k =1,2,...,9} </w:t>
        <w:br/>
        <w:t>Min filter</w:t>
        <w:br/>
        <w:t xml:space="preserve"> Used to find the dimmest points in an image</w:t>
        <w:br/>
        <w:t>R = min{zk | k =1,2,...,9}</w:t>
        <w:br/>
        <w:t>Midpoint filter</w:t>
        <w:br/>
        <w:t>Alpha-trimmed mean filter</w:t>
      </w:r>
    </w:p>
    <w:p>
      <w:r>
        <w:t>Median filter</w:t>
      </w:r>
    </w:p>
    <w:p>
      <w:r>
        <w:t>Process is replaces the value of a pixel by the median of the gray levels in region Axy of that pixel:</w:t>
      </w:r>
    </w:p>
    <w:p>
      <w:r>
        <w:t>Smoothing with median</w:t>
      </w:r>
    </w:p>
    <w:p>
      <w:r>
        <w:t>Smoothing</w:t>
        <w:br/>
        <w:t>Averaging</w:t>
        <w:br/>
        <w:t>One problem with the lowpass  filter is it blurs edges and other  sharp details.</w:t>
        <w:br/>
        <w:t>Median</w:t>
        <w:br/>
        <w:t xml:space="preserve"> If the intent is to achieve noise reduction, one approach can be to use median filtering</w:t>
        <w:br/>
        <w:t>The value of each pixel is replaced by the median pixel value in the neighborhood (as opposed to the average)</w:t>
        <w:br/>
        <w:t>Particularly effective when the noise consists of strong, spike like components (impulse noise/ salt and pepper noise) and edge sharpness is to be preserved</w:t>
        <w:br/>
        <w:t>The median m of a set of values is such that half of the values are greater than m and half are less than m</w:t>
        <w:br/>
        <w:t>To implement, sort the pixel values in the neighborhood, choose the median and assign this value to the pixel of interest</w:t>
        <w:br/>
        <w:t>Forces pixels with distinct intensities to be more like their neighbors</w:t>
      </w:r>
    </w:p>
    <w:p>
      <w:r>
        <w:t>Example - Median filtering</w:t>
      </w:r>
    </w:p>
    <w:p/>
    <w:p/>
    <w:p>
      <w:r>
        <w:t>Max and Min filter</w:t>
      </w:r>
    </w:p>
    <w:p>
      <w:r>
        <w:t>Using the 100th percentile results in the so-called max filter, given by</w:t>
        <w:br/>
        <w:br/>
        <w:br/>
        <w:br/>
        <w:br/>
        <w:br/>
        <w:t>The 0th percentile filter is min filter:</w:t>
      </w:r>
    </w:p>
    <w:p>
      <w:r>
        <w:t>This filter is useful for finding the brightest points in an image. Since pepper noise has very low values, it is reduced by this filter as a result of the max selection processing the subimage area Axy.</w:t>
      </w:r>
    </w:p>
    <w:p>
      <w:r>
        <w:t>This filter is useful for finding the darkest points in an image. Also, it reduces salt noise as a result of the min operation.</w:t>
      </w:r>
    </w:p>
    <w:p>
      <w:r>
        <w:t>Example – Min filtering</w:t>
      </w:r>
    </w:p>
    <w:p/>
    <w:p/>
    <w:p/>
    <w:p>
      <w:r>
        <w:t>Midpoint filter</w:t>
      </w:r>
    </w:p>
    <w:p>
      <w:r>
        <w:t>The midpoint filter simply computes the midpoint between the maximum and minimum values in the area encompassed by the filter:</w:t>
      </w:r>
    </w:p>
    <w:p>
      <w:r>
        <w:t>Note: This filter works best for randomly distributed noise, like Gaussian or uniform noise.</w:t>
      </w:r>
    </w:p>
    <w:p>
      <w:r>
        <w:t>Alpha-trimmed mean filter</w:t>
      </w:r>
    </w:p>
    <w:p>
      <w:r>
        <w:t>Suppose that we delete the d/2 lowest and the d/2 highest gray-level values of r(i,j) in the area Axy.</w:t>
        <w:br/>
        <w:t>Let rk(i,j) represent the remaining mn-d pixels. And averaging these remain pixels is denoted as:</w:t>
      </w:r>
    </w:p>
    <w:p>
      <w:r>
        <w:t>Where the value of d can range from 0 to mn-1. When d=0, It is arithmetic mean filter and d=(mn-1)/2 is a median filter. It is useful for the multiple types of noise such as the combination of salt-and-pepper and Gaussian noise.</w:t>
      </w:r>
    </w:p>
    <w:p>
      <w:r>
        <w:t>Noise</w:t>
      </w:r>
    </w:p>
    <w:p>
      <w:r>
        <w:t xml:space="preserve">Any real world sensor is affected by a certain degree of noise, whether it is thermal, electrical or otherwise. </w:t>
        <w:br/>
        <w:t>S = r + noise</w:t>
        <w:br/>
      </w:r>
    </w:p>
    <w:p>
      <w:r>
        <w:t>Noise (Contd.)</w:t>
      </w:r>
    </w:p>
    <w:p>
      <w:r>
        <w:t>Gaussian Noise</w:t>
        <w:br/>
        <w:br/>
        <w:br/>
        <w:br/>
        <w:br/>
        <w:t>Salt and Pepper Noise</w:t>
      </w:r>
    </w:p>
    <w:p>
      <w:r>
        <w:t>Mean Filters</w:t>
      </w:r>
    </w:p>
    <w:p>
      <w:r>
        <w:t>These are simple methods to reduce noise in spatial domain.</w:t>
        <w:br/>
        <w:t>Arithmetic mean filter</w:t>
        <w:br/>
        <w:t>Geometric mean filter</w:t>
        <w:br/>
        <w:t>Harmonic mean filter</w:t>
        <w:br/>
        <w:t>Contraharmonic mean filter</w:t>
        <w:br/>
        <w:t>Let Axy represent the set of coordinates in a rectangular subimage window of size mxn, centered at point (x,y).</w:t>
      </w:r>
    </w:p>
    <w:p>
      <w:r>
        <w:t>ref(1) pages 231-233</w:t>
      </w:r>
    </w:p>
    <w:p>
      <w:r>
        <w:t>Arithmetic mean filter</w:t>
      </w:r>
    </w:p>
    <w:p>
      <w:r>
        <w:t>Compute the average value of the corrupted image r(i,j) in the area defined by Ax,y.</w:t>
        <w:br/>
        <w:t>The value of the restored image       at any point (x,y)</w:t>
        <w:br/>
        <w:br/>
        <w:br/>
        <w:br/>
      </w:r>
    </w:p>
    <w:p>
      <w:r>
        <w:t>Note: Using a convolution mask in which all coefficients have value 1/mn. Noise is reduced as a result of blurring.</w:t>
      </w:r>
    </w:p>
    <w:p>
      <w:r>
        <w:t>Geometric mean filter</w:t>
      </w:r>
    </w:p>
    <w:p>
      <w:r>
        <w:t>Using a geometric mean filter is given by the expression</w:t>
      </w:r>
    </w:p>
    <w:p/>
    <w:p/>
    <w:p/>
    <w:p>
      <w:r>
        <w:t>Harmonic mean filter</w:t>
      </w:r>
    </w:p>
    <w:p>
      <w:r>
        <w:t>The harmonic mean filter operation is given by the expression</w:t>
      </w:r>
    </w:p>
    <w:p>
      <w:r>
        <w:t>Contraharmonic mean filter</w:t>
      </w:r>
    </w:p>
    <w:p>
      <w:r>
        <w:t>The contraharmonic mean filter operation is given by the expression</w:t>
      </w:r>
    </w:p>
    <w:p>
      <w:r>
        <w:t>Where Q is called the order of the filter. This filter is well suited for reducing or virtually eliminating the effects of salt-and-pepper noise.</w:t>
      </w:r>
    </w:p>
    <w:p/>
    <w:p/>
    <w:p/>
    <w:p>
      <w:r>
        <w:drawing>
          <wp:inline xmlns:a="http://schemas.openxmlformats.org/drawingml/2006/main" xmlns:pic="http://schemas.openxmlformats.org/drawingml/2006/picture">
            <wp:extent cx="4572000" cy="640080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2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3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4.gif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5.gif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6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7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8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9.gif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0.gif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1.gif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2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3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4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5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6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7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8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9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20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3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22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23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24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25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26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27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28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29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30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4572000" cy="6400800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31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00800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gif"/><Relationship Id="rId13" Type="http://schemas.openxmlformats.org/officeDocument/2006/relationships/image" Target="media/image5.gif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gif"/><Relationship Id="rId18" Type="http://schemas.openxmlformats.org/officeDocument/2006/relationships/image" Target="media/image10.gif"/><Relationship Id="rId19" Type="http://schemas.openxmlformats.org/officeDocument/2006/relationships/image" Target="media/image11.gif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